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C66492">
        <w:t>1</w:t>
      </w:r>
      <w:r w:rsidR="00E26C8E">
        <w:t>2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66492"/>
    <w:rsid w:val="00E26C8E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965A3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Graaf, Theo van de</cp:lastModifiedBy>
  <cp:revision>4</cp:revision>
  <cp:lastPrinted>2022-11-22T19:17:00Z</cp:lastPrinted>
  <dcterms:created xsi:type="dcterms:W3CDTF">2022-01-18T14:28:00Z</dcterms:created>
  <dcterms:modified xsi:type="dcterms:W3CDTF">2022-11-22T19:17:00Z</dcterms:modified>
</cp:coreProperties>
</file>